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D724DD6" w14:textId="5A705853" w:rsidR="007C1229" w:rsidRPr="002B0C8E" w:rsidRDefault="007C1229" w:rsidP="007C1229">
      <w:pPr>
        <w:spacing w:after="0" w:line="240" w:lineRule="auto"/>
        <w:jc w:val="both"/>
        <w:rPr>
          <w:rFonts w:ascii="Sylfaen" w:hAnsi="Sylfaen" w:cs="Sylfaen"/>
          <w:b/>
        </w:rPr>
      </w:pPr>
      <w:proofErr w:type="spellStart"/>
      <w:proofErr w:type="gramStart"/>
      <w:r w:rsidRPr="007C1229">
        <w:rPr>
          <w:rFonts w:ascii="Sylfaen" w:hAnsi="Sylfaen" w:cs="Sylfaen"/>
          <w:b/>
        </w:rPr>
        <w:t>საგზაო</w:t>
      </w:r>
      <w:proofErr w:type="spellEnd"/>
      <w:proofErr w:type="gram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w:t>
      </w:r>
      <w:proofErr w:type="spellStart"/>
      <w:r w:rsidRPr="007C1229">
        <w:rPr>
          <w:rFonts w:ascii="Sylfaen" w:hAnsi="Sylfaen" w:cs="Sylfaen"/>
          <w:b/>
        </w:rPr>
        <w:t>წყალსადენის</w:t>
      </w:r>
      <w:proofErr w:type="spellEnd"/>
      <w:r w:rsidRPr="007C1229">
        <w:rPr>
          <w:rFonts w:ascii="Sylfaen" w:hAnsi="Sylfaen" w:cs="Sylfaen"/>
          <w:b/>
        </w:rPr>
        <w:t xml:space="preserve">/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r w:rsidR="001D0413">
        <w:rPr>
          <w:rFonts w:ascii="Sylfaen" w:hAnsi="Sylfaen" w:cs="Sylfaen"/>
          <w:b/>
          <w:lang w:val="ka-GE"/>
        </w:rPr>
        <w:t xml:space="preserve">ახალი დაერთებების მიზნით </w:t>
      </w:r>
      <w:proofErr w:type="spellStart"/>
      <w:r w:rsidRPr="007C1229">
        <w:rPr>
          <w:rFonts w:ascii="Sylfaen" w:hAnsi="Sylfaen" w:cs="Sylfaen"/>
          <w:b/>
        </w:rPr>
        <w:t>მოწყობილ</w:t>
      </w:r>
      <w:proofErr w:type="spellEnd"/>
      <w:r w:rsidRPr="007C1229">
        <w:rPr>
          <w:rFonts w:ascii="Sylfaen" w:hAnsi="Sylfaen" w:cs="Sylfaen"/>
          <w:b/>
        </w:rPr>
        <w:t xml:space="preserve"> </w:t>
      </w:r>
      <w:r w:rsidR="001D0413">
        <w:rPr>
          <w:rFonts w:ascii="Sylfaen" w:hAnsi="Sylfaen" w:cs="Sylfaen"/>
          <w:b/>
          <w:lang w:val="ka-GE"/>
        </w:rPr>
        <w:t xml:space="preserve">განათხარების </w:t>
      </w:r>
      <w:r w:rsidRPr="007C1229">
        <w:rPr>
          <w:rFonts w:ascii="Sylfaen" w:hAnsi="Sylfaen" w:cs="Sylfaen"/>
          <w:b/>
        </w:rPr>
        <w:t xml:space="preserve"> </w:t>
      </w:r>
      <w:proofErr w:type="spellStart"/>
      <w:r w:rsidRPr="007C1229">
        <w:rPr>
          <w:rFonts w:ascii="Sylfaen" w:hAnsi="Sylfaen" w:cs="Sylfaen"/>
          <w:b/>
        </w:rPr>
        <w:t>მოწესრიგების</w:t>
      </w:r>
      <w:proofErr w:type="spellEnd"/>
      <w:r w:rsidRPr="007C1229">
        <w:rPr>
          <w:rFonts w:ascii="Sylfaen" w:hAnsi="Sylfaen" w:cs="Sylfaen"/>
          <w:b/>
        </w:rPr>
        <w:t xml:space="preserve"> </w:t>
      </w:r>
      <w:proofErr w:type="spellStart"/>
      <w:r w:rsidRPr="007C1229">
        <w:rPr>
          <w:rFonts w:ascii="Sylfaen" w:hAnsi="Sylfaen" w:cs="Sylfaen"/>
          <w:b/>
        </w:rPr>
        <w:t>სამუშაოების</w:t>
      </w:r>
      <w:proofErr w:type="spellEnd"/>
      <w:r w:rsidRPr="007C1229">
        <w:rPr>
          <w:rFonts w:ascii="Sylfaen" w:hAnsi="Sylfaen" w:cs="Sylfaen"/>
          <w:b/>
        </w:rPr>
        <w:t xml:space="preserve"> </w:t>
      </w:r>
      <w:proofErr w:type="spellStart"/>
      <w:r w:rsidRPr="007C1229">
        <w:rPr>
          <w:rFonts w:ascii="Sylfaen" w:hAnsi="Sylfaen" w:cs="Sylfaen"/>
          <w:b/>
        </w:rPr>
        <w:t>ერთი</w:t>
      </w:r>
      <w:proofErr w:type="spellEnd"/>
      <w:r w:rsidR="00546A46">
        <w:rPr>
          <w:rFonts w:ascii="Sylfaen" w:hAnsi="Sylfaen" w:cs="Sylfaen"/>
          <w:b/>
        </w:rPr>
        <w:t xml:space="preserve"> </w:t>
      </w:r>
      <w:proofErr w:type="spellStart"/>
      <w:r w:rsidR="00546A46">
        <w:rPr>
          <w:rFonts w:ascii="Sylfaen" w:hAnsi="Sylfaen" w:cs="Sylfaen"/>
          <w:b/>
        </w:rPr>
        <w:t>წლის</w:t>
      </w:r>
      <w:proofErr w:type="spellEnd"/>
      <w:r w:rsidR="00546A46">
        <w:rPr>
          <w:rFonts w:ascii="Sylfaen" w:hAnsi="Sylfaen" w:cs="Sylfaen"/>
          <w:b/>
        </w:rPr>
        <w:t xml:space="preserve"> </w:t>
      </w:r>
      <w:proofErr w:type="spellStart"/>
      <w:r w:rsidR="00546A46">
        <w:rPr>
          <w:rFonts w:ascii="Sylfaen" w:hAnsi="Sylfaen" w:cs="Sylfaen"/>
          <w:b/>
        </w:rPr>
        <w:t>განმავლობაში</w:t>
      </w:r>
      <w:proofErr w:type="spellEnd"/>
      <w:r w:rsidR="00546A46">
        <w:rPr>
          <w:rFonts w:ascii="Sylfaen" w:hAnsi="Sylfaen" w:cs="Sylfaen"/>
          <w:b/>
        </w:rPr>
        <w:t xml:space="preserve"> </w:t>
      </w:r>
      <w:proofErr w:type="spellStart"/>
      <w:r w:rsidR="00546A46">
        <w:rPr>
          <w:rFonts w:ascii="Sylfaen" w:hAnsi="Sylfaen" w:cs="Sylfaen"/>
          <w:b/>
        </w:rPr>
        <w:t>შესყიდვაზე</w:t>
      </w:r>
      <w:proofErr w:type="spellEnd"/>
      <w:r w:rsidR="00546A46">
        <w:rPr>
          <w:rFonts w:ascii="Sylfaen" w:hAnsi="Sylfaen" w:cs="Sylfaen"/>
          <w:b/>
        </w:rPr>
        <w:t> (</w:t>
      </w:r>
      <w:r w:rsidR="00713057">
        <w:rPr>
          <w:rFonts w:ascii="Sylfaen" w:hAnsi="Sylfaen" w:cs="Sylfaen"/>
          <w:b/>
          <w:lang w:val="ka-GE"/>
        </w:rPr>
        <w:t xml:space="preserve">ვაკე-საბურთალოს და მთაწმინდა-კრწანისის რაიონში) </w:t>
      </w: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2F787BB4" w14:textId="7BF2317D" w:rsidR="0012302C" w:rsidRDefault="0012302C" w:rsidP="002B0C8E">
      <w:pPr>
        <w:spacing w:line="240" w:lineRule="auto"/>
        <w:jc w:val="both"/>
        <w:rPr>
          <w:rFonts w:ascii="Sylfaen" w:hAnsi="Sylfaen" w:cs="Sylfaen"/>
          <w:lang w:val="ka-GE"/>
        </w:rPr>
      </w:pPr>
      <w:r w:rsidRPr="000B0617">
        <w:rPr>
          <w:rFonts w:ascii="Sylfaen" w:hAnsi="Sylfaen" w:cs="Sylfaen"/>
          <w:b/>
          <w:lang w:val="ka-GE"/>
        </w:rPr>
        <w:t>შპს „ჯორჯიან უოთერ ენდ</w:t>
      </w:r>
      <w:r w:rsidRPr="0012302C">
        <w:rPr>
          <w:rFonts w:ascii="Sylfaen" w:hAnsi="Sylfaen" w:cs="Sylfaen"/>
          <w:lang w:val="ka-GE"/>
        </w:rPr>
        <w:t xml:space="preserve"> </w:t>
      </w:r>
      <w:r w:rsidRPr="000B0617">
        <w:rPr>
          <w:rFonts w:ascii="Sylfaen" w:hAnsi="Sylfaen" w:cs="Sylfaen"/>
          <w:b/>
          <w:lang w:val="ka-GE"/>
        </w:rPr>
        <w:t>ფაუერი“ (GWP)</w:t>
      </w:r>
      <w:r w:rsidRPr="0012302C">
        <w:rPr>
          <w:rFonts w:ascii="Sylfaen" w:hAnsi="Sylfaen" w:cs="Sylfaen"/>
          <w:lang w:val="ka-GE"/>
        </w:rPr>
        <w:t xml:space="preserve"> აცხადებს ელექტრონულ ტენდერს საგზაო საფარის (ასფალტის) აღდგენის და წყალსადენის/ წყალარინების  ქსელებზე </w:t>
      </w:r>
      <w:r w:rsidR="001D0413">
        <w:rPr>
          <w:rFonts w:ascii="Sylfaen" w:hAnsi="Sylfaen" w:cs="Sylfaen"/>
          <w:lang w:val="ka-GE"/>
        </w:rPr>
        <w:t xml:space="preserve"> </w:t>
      </w:r>
      <w:r w:rsidR="001D0413">
        <w:rPr>
          <w:rFonts w:ascii="Sylfaen" w:hAnsi="Sylfaen" w:cs="Sylfaen"/>
          <w:b/>
          <w:lang w:val="ka-GE"/>
        </w:rPr>
        <w:t xml:space="preserve">ახალი დაერთებების მიზნით </w:t>
      </w:r>
      <w:proofErr w:type="spellStart"/>
      <w:r w:rsidR="001D0413" w:rsidRPr="007C1229">
        <w:rPr>
          <w:rFonts w:ascii="Sylfaen" w:hAnsi="Sylfaen" w:cs="Sylfaen"/>
          <w:b/>
        </w:rPr>
        <w:t>მოწყობილ</w:t>
      </w:r>
      <w:proofErr w:type="spellEnd"/>
      <w:r w:rsidR="001D0413" w:rsidRPr="007C1229">
        <w:rPr>
          <w:rFonts w:ascii="Sylfaen" w:hAnsi="Sylfaen" w:cs="Sylfaen"/>
          <w:b/>
        </w:rPr>
        <w:t xml:space="preserve"> </w:t>
      </w:r>
      <w:r w:rsidR="001D0413">
        <w:rPr>
          <w:rFonts w:ascii="Sylfaen" w:hAnsi="Sylfaen" w:cs="Sylfaen"/>
          <w:b/>
          <w:lang w:val="ka-GE"/>
        </w:rPr>
        <w:t xml:space="preserve">განათხარების </w:t>
      </w:r>
      <w:r w:rsidRPr="0012302C">
        <w:rPr>
          <w:rFonts w:ascii="Sylfaen" w:hAnsi="Sylfaen" w:cs="Sylfaen"/>
          <w:lang w:val="ka-GE"/>
        </w:rPr>
        <w:t xml:space="preserve">  მოწესრიგების სამუშაოების ერთი წლის განმავლობაში შესყიდვაზე </w:t>
      </w:r>
      <w:r w:rsidR="002B0C8E" w:rsidRPr="002B0C8E">
        <w:rPr>
          <w:rFonts w:ascii="Sylfaen" w:hAnsi="Sylfaen" w:cs="Sylfaen"/>
          <w:b/>
          <w:lang w:val="ka-GE"/>
        </w:rPr>
        <w:t>ქ.თბილისის ვაკე-საბურთალოს, მთაწმინდა კრწანისის რაიონში</w:t>
      </w:r>
      <w:r w:rsidR="002B0C8E" w:rsidRPr="002B0C8E">
        <w:rPr>
          <w:rFonts w:ascii="Sylfaen" w:hAnsi="Sylfaen" w:cs="Sylfaen"/>
          <w:lang w:val="ka-GE"/>
        </w:rPr>
        <w:t xml:space="preserve"> (მ.შ.</w:t>
      </w:r>
      <w:r w:rsidR="002B0C8E">
        <w:rPr>
          <w:rFonts w:ascii="Sylfaen" w:hAnsi="Sylfaen" w:cs="Sylfaen"/>
          <w:lang w:val="ka-GE"/>
        </w:rPr>
        <w:t>:</w:t>
      </w:r>
      <w:r w:rsidR="002B0C8E" w:rsidRPr="002B0C8E">
        <w:rPr>
          <w:rFonts w:ascii="Sylfaen" w:hAnsi="Sylfaen" w:cs="Sylfaen"/>
          <w:lang w:val="ka-GE"/>
        </w:rPr>
        <w:t>წყნეთი, ბეთანია, ახალდაბა, კვესეთი, სოფელი დიღომი, დიდი დიღომი, ქოშიგორა, მუხათგვერდი, კიკეთი, კოჯორი, ტაბა</w:t>
      </w:r>
      <w:r w:rsidR="002B0C8E">
        <w:rPr>
          <w:rFonts w:ascii="Sylfaen" w:hAnsi="Sylfaen" w:cs="Sylfaen"/>
          <w:lang w:val="ka-GE"/>
        </w:rPr>
        <w:t>ხ</w:t>
      </w:r>
      <w:r w:rsidR="002B0C8E" w:rsidRPr="002B0C8E">
        <w:rPr>
          <w:rFonts w:ascii="Sylfaen" w:hAnsi="Sylfaen" w:cs="Sylfaen"/>
          <w:lang w:val="ka-GE"/>
        </w:rPr>
        <w:t>მელა, წავკისი, შინდისი, ოქროყანა)</w:t>
      </w:r>
    </w:p>
    <w:p w14:paraId="230A2B4A" w14:textId="39A2F655" w:rsidR="00546A46" w:rsidRDefault="00546A46" w:rsidP="005D0256">
      <w:pPr>
        <w:spacing w:after="0"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1DC148F2" w:rsidR="005A427F" w:rsidRDefault="00DF0A1D" w:rsidP="005D0256">
      <w:pPr>
        <w:spacing w:after="0" w:line="240" w:lineRule="auto"/>
        <w:jc w:val="both"/>
        <w:rPr>
          <w:rFonts w:ascii="Sylfaen" w:hAnsi="Sylfaen" w:cs="Sylfaen"/>
          <w:b/>
          <w:lang w:val="ka-GE"/>
        </w:rPr>
      </w:pPr>
      <w:r>
        <w:rPr>
          <w:rFonts w:ascii="Sylfaen" w:hAnsi="Sylfaen" w:cs="Sylfaen"/>
          <w:b/>
          <w:lang w:val="ka-GE"/>
        </w:rPr>
        <w:object w:dxaOrig="1520" w:dyaOrig="988" w14:anchorId="5458AA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15pt;height:49.4pt" o:ole="">
            <v:imagedata r:id="rId9" o:title=""/>
          </v:shape>
          <o:OLEObject Type="Embed" ProgID="Excel.Sheet.12" ShapeID="_x0000_i1029" DrawAspect="Icon" ObjectID="_1780215828" r:id="rId10"/>
        </w:object>
      </w:r>
    </w:p>
    <w:p w14:paraId="60E8206A" w14:textId="368491FC" w:rsidR="005A427F" w:rsidRPr="002B0C8E" w:rsidRDefault="005A427F" w:rsidP="005D0256">
      <w:pPr>
        <w:spacing w:after="0" w:line="240" w:lineRule="auto"/>
        <w:jc w:val="both"/>
        <w:rPr>
          <w:rFonts w:ascii="Sylfaen" w:hAnsi="Sylfaen" w:cs="Sylfaen"/>
          <w:b/>
        </w:rPr>
      </w:pPr>
    </w:p>
    <w:p w14:paraId="2CF83EEA" w14:textId="032DBB54"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0E6272">
        <w:rPr>
          <w:rFonts w:ascii="Sylfaen" w:hAnsi="Sylfaen" w:cs="Sylfaen"/>
          <w:b/>
          <w:lang w:val="ka-GE"/>
        </w:rPr>
        <w:t xml:space="preserve"> </w:t>
      </w:r>
      <w:r w:rsidR="00670159">
        <w:rPr>
          <w:rFonts w:ascii="Sylfaen" w:hAnsi="Sylfaen" w:cs="Sylfaen"/>
          <w:b/>
          <w:lang w:val="ka-GE"/>
        </w:rPr>
        <w:t>და დღგ-ის გადასახადი)</w:t>
      </w: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03B6374" w:rsidR="000353F8" w:rsidRDefault="00022116" w:rsidP="005D0256">
      <w:pPr>
        <w:spacing w:after="0" w:line="240" w:lineRule="auto"/>
        <w:jc w:val="both"/>
        <w:rPr>
          <w:rFonts w:ascii="Sylfaen" w:hAnsi="Sylfaen" w:cs="Sylfaen"/>
          <w:b/>
          <w:bCs/>
          <w:lang w:val="ka-GE"/>
        </w:rPr>
      </w:pPr>
      <w:r>
        <w:rPr>
          <w:rFonts w:ascii="Sylfaen" w:hAnsi="Sylfaen" w:cs="Sylfaen"/>
          <w:lang w:val="ka-GE"/>
        </w:rPr>
        <w:t xml:space="preserve">ქ. თბილისის ვაკე-საბურთალოს, მთაწმინდა კრწანისის </w:t>
      </w:r>
      <w:r w:rsidR="00546A46">
        <w:rPr>
          <w:rFonts w:ascii="Sylfaen" w:hAnsi="Sylfaen" w:cs="Sylfaen"/>
          <w:lang w:val="ka-GE"/>
        </w:rPr>
        <w:t xml:space="preserve"> რაიონში</w:t>
      </w:r>
      <w:r w:rsidR="00D251BD" w:rsidRPr="008B394A">
        <w:rPr>
          <w:rFonts w:ascii="Sylfaen" w:hAnsi="Sylfaen" w:cs="Sylfaen"/>
          <w:color w:val="FF0000"/>
          <w:lang w:val="ka-GE"/>
        </w:rPr>
        <w:t xml:space="preserve"> </w:t>
      </w:r>
      <w:r w:rsidRPr="0012302C">
        <w:rPr>
          <w:rFonts w:ascii="Sylfaen" w:hAnsi="Sylfaen" w:cs="Sylfaen"/>
          <w:lang w:val="ka-GE"/>
        </w:rPr>
        <w:t xml:space="preserve">წყალსადენის/ წყალარინების  ქსელებზე </w:t>
      </w:r>
      <w:r>
        <w:rPr>
          <w:rFonts w:ascii="Sylfaen" w:hAnsi="Sylfaen" w:cs="Sylfaen"/>
          <w:lang w:val="ka-GE"/>
        </w:rPr>
        <w:t xml:space="preserve"> </w:t>
      </w:r>
      <w:r>
        <w:rPr>
          <w:rFonts w:ascii="Sylfaen" w:hAnsi="Sylfaen" w:cs="Sylfaen"/>
          <w:b/>
          <w:lang w:val="ka-GE"/>
        </w:rPr>
        <w:t xml:space="preserve">ახალი დაერთებების მიზნით </w:t>
      </w:r>
      <w:proofErr w:type="spellStart"/>
      <w:r w:rsidRPr="007C1229">
        <w:rPr>
          <w:rFonts w:ascii="Sylfaen" w:hAnsi="Sylfaen" w:cs="Sylfaen"/>
          <w:b/>
        </w:rPr>
        <w:t>მოწყობილ</w:t>
      </w:r>
      <w:proofErr w:type="spellEnd"/>
      <w:r w:rsidRPr="007C1229">
        <w:rPr>
          <w:rFonts w:ascii="Sylfaen" w:hAnsi="Sylfaen" w:cs="Sylfaen"/>
          <w:b/>
        </w:rPr>
        <w:t xml:space="preserve"> </w:t>
      </w:r>
      <w:r>
        <w:rPr>
          <w:rFonts w:ascii="Sylfaen" w:hAnsi="Sylfaen" w:cs="Sylfaen"/>
          <w:b/>
          <w:lang w:val="ka-GE"/>
        </w:rPr>
        <w:t xml:space="preserve">განათხარების </w:t>
      </w:r>
      <w:r w:rsidRPr="0012302C">
        <w:rPr>
          <w:rFonts w:ascii="Sylfaen" w:hAnsi="Sylfaen" w:cs="Sylfaen"/>
          <w:lang w:val="ka-GE"/>
        </w:rPr>
        <w:t xml:space="preserve">  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0B0617">
        <w:rPr>
          <w:rFonts w:ascii="Sylfaen" w:hAnsi="Sylfaen" w:cs="Sylfaen"/>
          <w:b/>
          <w:bCs/>
          <w:lang w:val="ka-GE"/>
        </w:rPr>
        <w:t xml:space="preserve"> ფასების ცხრილი</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6752F4" w:rsidRDefault="00B25981" w:rsidP="005D0256">
      <w:pPr>
        <w:jc w:val="both"/>
        <w:rPr>
          <w:rFonts w:ascii="Sylfaen" w:hAnsi="Sylfaen" w:cs="Sylfaen"/>
          <w:color w:val="FF0000"/>
          <w:lang w:val="ka-GE"/>
        </w:rPr>
      </w:pPr>
      <w:r w:rsidRPr="006752F4">
        <w:rPr>
          <w:rFonts w:ascii="Sylfaen" w:hAnsi="Sylfaen"/>
          <w:b/>
          <w:color w:val="FF0000"/>
          <w:lang w:val="ka-GE"/>
        </w:rPr>
        <w:t xml:space="preserve">შენიშვნა: </w:t>
      </w:r>
      <w:r w:rsidRPr="006752F4">
        <w:rPr>
          <w:rFonts w:ascii="Sylfaen" w:hAnsi="Sylfaen" w:cs="Sylfaen"/>
          <w:color w:val="FF0000"/>
          <w:lang w:val="ka-GE"/>
        </w:rPr>
        <w:t>სამუშაოს სპეციფიკიდან გამომდინარე დამკვეთი არ იღებს ვალ</w:t>
      </w:r>
      <w:r w:rsidR="00FC68DD" w:rsidRPr="006752F4">
        <w:rPr>
          <w:rFonts w:ascii="Sylfaen" w:hAnsi="Sylfaen" w:cs="Sylfaen"/>
          <w:color w:val="FF0000"/>
          <w:lang w:val="ka-GE"/>
        </w:rPr>
        <w:t>დებულებას ხელშეკრულების</w:t>
      </w:r>
      <w:r w:rsidRPr="006752F4">
        <w:rPr>
          <w:rFonts w:ascii="Sylfaen" w:hAnsi="Sylfaen" w:cs="Sylfaen"/>
          <w:color w:val="FF0000"/>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lastRenderedPageBreak/>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w:t>
      </w:r>
      <w:bookmarkStart w:id="0" w:name="_GoBack"/>
      <w:bookmarkEnd w:id="0"/>
      <w:r w:rsidRPr="00B83F1F">
        <w:rPr>
          <w:rFonts w:ascii="Sylfaen" w:hAnsi="Sylfaen" w:cs="Sylfaen"/>
          <w:lang w:val="ka-GE"/>
        </w:rPr>
        <w:t xml:space="preserve">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608A457F" w:rsidR="008C04FA" w:rsidRPr="00A21BAB"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r w:rsidR="000B0617">
        <w:rPr>
          <w:rFonts w:ascii="Sylfaen" w:hAnsi="Sylfaen" w:cs="Sylfaen"/>
          <w:lang w:val="ka-GE"/>
        </w:rPr>
        <w:t>, ასეთი მოთხოვნის არსებობის შემთხვევაში</w:t>
      </w:r>
      <w:r w:rsidR="00117A87">
        <w:rPr>
          <w:rFonts w:ascii="Sylfaen" w:hAnsi="Sylfaen" w:cs="Sylfaen"/>
          <w:lang w:val="ka-GE"/>
        </w:rPr>
        <w:t>;</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proofErr w:type="spellStart"/>
      <w:proofErr w:type="gramStart"/>
      <w:r w:rsidRPr="00E37C5C">
        <w:rPr>
          <w:rFonts w:ascii="Sylfaen" w:hAnsi="Sylfaen" w:cs="Sylfaen"/>
          <w:color w:val="222222"/>
          <w:shd w:val="clear" w:color="auto" w:fill="FFFFFF"/>
        </w:rPr>
        <w:t>პრეტენდენტმა</w:t>
      </w:r>
      <w:proofErr w:type="spellEnd"/>
      <w:proofErr w:type="gram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1DAC9CE7" w:rsidR="00926883" w:rsidRDefault="00DF0A1D" w:rsidP="005D0256">
      <w:pPr>
        <w:jc w:val="both"/>
        <w:rPr>
          <w:rFonts w:ascii="Sylfaen" w:hAnsi="Sylfaen" w:cs="Sylfaen"/>
          <w:b/>
          <w:bCs/>
          <w:u w:val="single"/>
        </w:rPr>
      </w:pPr>
      <w:r>
        <w:rPr>
          <w:rFonts w:ascii="Sylfaen" w:hAnsi="Sylfaen" w:cs="Sylfaen"/>
          <w:b/>
          <w:bCs/>
          <w:u w:val="single"/>
        </w:rPr>
        <w:object w:dxaOrig="1520" w:dyaOrig="988" w14:anchorId="0C2AECA7">
          <v:shape id="_x0000_i1031" type="#_x0000_t75" style="width:76.15pt;height:49.4pt" o:ole="">
            <v:imagedata r:id="rId9" o:title=""/>
          </v:shape>
          <o:OLEObject Type="Embed" ProgID="Excel.Sheet.12" ShapeID="_x0000_i1031" DrawAspect="Icon" ObjectID="_1780215829" r:id="rId11"/>
        </w:object>
      </w:r>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w:t>
      </w:r>
      <w:r w:rsidR="008C1049">
        <w:rPr>
          <w:rFonts w:ascii="Sylfaen" w:hAnsi="Sylfaen" w:cs="Sylfaen"/>
          <w:b/>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proofErr w:type="gramStart"/>
      <w:r w:rsidRPr="00E37C5C">
        <w:rPr>
          <w:rFonts w:ascii="Sylfaen" w:hAnsi="Sylfaen" w:cs="Sylfaen"/>
        </w:rPr>
        <w:t>1</w:t>
      </w:r>
      <w:r w:rsidR="00CF7A57" w:rsidRPr="00E37C5C">
        <w:rPr>
          <w:rFonts w:ascii="Sylfaen" w:hAnsi="Sylfaen" w:cs="Sylfaen"/>
        </w:rPr>
        <w:t>.5</w:t>
      </w:r>
      <w:proofErr w:type="gramEnd"/>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0129C55B" w:rsidR="00D16A7A" w:rsidRPr="008F5153" w:rsidRDefault="00BD1501" w:rsidP="008F5153">
      <w:pPr>
        <w:spacing w:line="240" w:lineRule="auto"/>
        <w:jc w:val="both"/>
        <w:rPr>
          <w:rFonts w:ascii="Sylfaen" w:hAnsi="Sylfaen" w:cs="Sylfaen"/>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8F5153" w:rsidRPr="002B0C8E">
        <w:rPr>
          <w:rFonts w:ascii="Sylfaen" w:hAnsi="Sylfaen" w:cs="Sylfaen"/>
          <w:b/>
          <w:lang w:val="ka-GE"/>
        </w:rPr>
        <w:t>ქ.თბილისის ვაკე-საბურთალოს, მთაწმინდა კრწანისის რაიონში</w:t>
      </w:r>
      <w:r w:rsidR="008F5153" w:rsidRPr="002B0C8E">
        <w:rPr>
          <w:rFonts w:ascii="Sylfaen" w:hAnsi="Sylfaen" w:cs="Sylfaen"/>
          <w:lang w:val="ka-GE"/>
        </w:rPr>
        <w:t xml:space="preserve"> (მ.შ.</w:t>
      </w:r>
      <w:r w:rsidR="008F5153">
        <w:rPr>
          <w:rFonts w:ascii="Sylfaen" w:hAnsi="Sylfaen" w:cs="Sylfaen"/>
          <w:lang w:val="ka-GE"/>
        </w:rPr>
        <w:t>:</w:t>
      </w:r>
      <w:r w:rsidR="008F5153" w:rsidRPr="002B0C8E">
        <w:rPr>
          <w:rFonts w:ascii="Sylfaen" w:hAnsi="Sylfaen" w:cs="Sylfaen"/>
          <w:lang w:val="ka-GE"/>
        </w:rPr>
        <w:t>წყნეთი, ბეთანია, ახალდაბა, კვესეთი, სოფელი დიღომი, დიდი დიღომი, ქოშიგორა, მუხათგვერდი, კიკეთი, კოჯორი, ტაბა</w:t>
      </w:r>
      <w:r w:rsidR="008F5153">
        <w:rPr>
          <w:rFonts w:ascii="Sylfaen" w:hAnsi="Sylfaen" w:cs="Sylfaen"/>
          <w:lang w:val="ka-GE"/>
        </w:rPr>
        <w:t>ხ</w:t>
      </w:r>
      <w:r w:rsidR="008F5153" w:rsidRPr="002B0C8E">
        <w:rPr>
          <w:rFonts w:ascii="Sylfaen" w:hAnsi="Sylfaen" w:cs="Sylfaen"/>
          <w:lang w:val="ka-GE"/>
        </w:rPr>
        <w:t>მელა, წავკისი, შინდისი, ოქროყანა)</w:t>
      </w:r>
      <w:r w:rsidR="00C3290E">
        <w:rPr>
          <w:rFonts w:ascii="Sylfaen" w:hAnsi="Sylfaen"/>
          <w:lang w:val="ka-GE"/>
        </w:rPr>
        <w:t>.</w:t>
      </w:r>
    </w:p>
    <w:p w14:paraId="1B224802" w14:textId="083059DF" w:rsidR="008C0A74" w:rsidRPr="00E37C5C" w:rsidRDefault="00CF7A57" w:rsidP="005D0256">
      <w:pPr>
        <w:spacing w:after="0" w:line="240" w:lineRule="auto"/>
        <w:jc w:val="both"/>
        <w:rPr>
          <w:rFonts w:ascii="Sylfaen" w:hAnsi="Sylfaen"/>
          <w:b/>
          <w:lang w:val="ka-GE"/>
        </w:rPr>
      </w:pPr>
      <w:proofErr w:type="gramStart"/>
      <w:r w:rsidRPr="00E37C5C">
        <w:rPr>
          <w:rFonts w:ascii="Sylfaen" w:hAnsi="Sylfaen" w:cs="Sylfaen"/>
        </w:rPr>
        <w:t>1.6</w:t>
      </w:r>
      <w:proofErr w:type="gramEnd"/>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w:t>
      </w:r>
      <w:r w:rsidRPr="00F516B6">
        <w:rPr>
          <w:rFonts w:ascii="Sylfaen" w:hAnsi="Sylfaen"/>
          <w:lang w:val="ka-GE"/>
        </w:rPr>
        <w:lastRenderedPageBreak/>
        <w:t xml:space="preserve">გარდა იმ შემთხვევისა, თუ „დამკვეთის“ მიერ გაგზავნილ შეტყობინებაში სხვა ვადაა მითითებული. </w:t>
      </w:r>
    </w:p>
    <w:p w14:paraId="7B2C5B85" w14:textId="203E0140"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BE4678" w:rsidRPr="001750E8">
        <w:rPr>
          <w:rFonts w:ascii="Sylfaen" w:hAnsi="Sylfaen"/>
          <w:b/>
          <w:lang w:val="ka-GE"/>
        </w:rPr>
        <w:t>50,00</w:t>
      </w:r>
      <w:r w:rsidR="00EB217E" w:rsidRPr="001750E8">
        <w:rPr>
          <w:rFonts w:ascii="Sylfaen" w:hAnsi="Sylfaen"/>
          <w:b/>
          <w:lang w:val="ka-GE"/>
        </w:rPr>
        <w:t>0 ლარის ოდენობით</w:t>
      </w:r>
      <w:r w:rsidR="00BE4678" w:rsidRPr="001750E8">
        <w:rPr>
          <w:rFonts w:ascii="Sylfaen" w:hAnsi="Sylfaen"/>
          <w:b/>
          <w:lang w:val="ka-GE"/>
        </w:rPr>
        <w:t>.</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D0256">
      <w:pPr>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lastRenderedPageBreak/>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5D0256">
      <w:pPr>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lastRenderedPageBreak/>
        <w:t xml:space="preserve">შპს „ჯორჯიან უოთერ ენდ ფაუერი“ უფლებას იტოვებს თვითონ განსაზღვროს ტენდერის დასრულების ვადა, </w:t>
      </w:r>
      <w:r w:rsidRPr="00B94C39">
        <w:rPr>
          <w:rFonts w:ascii="Sylfaen" w:hAnsi="Sylfaen"/>
          <w:lang w:val="ka-GE"/>
        </w:rPr>
        <w:t>შეცვალოს ტენდერის პირობები,</w:t>
      </w:r>
      <w:r w:rsidRPr="00E37C5C">
        <w:rPr>
          <w:rFonts w:ascii="Sylfaen" w:hAnsi="Sylfaen"/>
          <w:lang w:val="ka-GE"/>
        </w:rPr>
        <w:t xml:space="preserve">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D0256">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D0256">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00C600E7" w:rsidR="007E0304" w:rsidRPr="00E37C5C" w:rsidRDefault="007E0304" w:rsidP="005D0256">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7" type="#_x0000_t75" style="width:75.7pt;height:48pt" o:ole="">
            <v:imagedata r:id="rId13" o:title=""/>
          </v:shape>
          <o:OLEObject Type="Embed" ProgID="Acrobat.Document.DC" ShapeID="_x0000_i1027" DrawAspect="Icon" ObjectID="_1780215830" r:id="rId14"/>
        </w:object>
      </w:r>
    </w:p>
    <w:p w14:paraId="3B7F205D" w14:textId="4C53C6EE" w:rsidR="00580531" w:rsidRPr="00E37C5C" w:rsidRDefault="00580531" w:rsidP="005D0256">
      <w:pPr>
        <w:pStyle w:val="ListParagraph"/>
        <w:spacing w:after="0" w:line="360" w:lineRule="auto"/>
        <w:ind w:left="1080"/>
        <w:jc w:val="both"/>
        <w:rPr>
          <w:rFonts w:ascii="Sylfaen" w:hAnsi="Sylfaen"/>
          <w:lang w:val="ka-GE"/>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D0256">
      <w:pPr>
        <w:spacing w:after="0" w:line="240" w:lineRule="auto"/>
        <w:jc w:val="both"/>
        <w:rPr>
          <w:rFonts w:ascii="Sylfaen" w:hAnsi="Sylfaen"/>
          <w:b/>
          <w:lang w:val="ka-GE"/>
        </w:rPr>
      </w:pPr>
      <w:r w:rsidRPr="00E37C5C">
        <w:rPr>
          <w:rFonts w:ascii="Sylfaen" w:hAnsi="Sylfaen"/>
          <w:b/>
          <w:lang w:val="ka-GE"/>
        </w:rPr>
        <w:lastRenderedPageBreak/>
        <w:t>შესყიდვების წარმომადგენელი</w:t>
      </w:r>
    </w:p>
    <w:p w14:paraId="4E446840" w14:textId="77777777" w:rsidR="004D3679" w:rsidRPr="00E37C5C" w:rsidRDefault="004D3679" w:rsidP="005D0256">
      <w:pPr>
        <w:spacing w:after="0" w:line="240" w:lineRule="auto"/>
        <w:jc w:val="both"/>
        <w:rPr>
          <w:rFonts w:ascii="Sylfaen" w:hAnsi="Sylfaen"/>
          <w:b/>
          <w:lang w:val="ka-GE"/>
        </w:rPr>
      </w:pPr>
    </w:p>
    <w:p w14:paraId="4EFAD2AB" w14:textId="6274D91C" w:rsidR="00F827AD" w:rsidRPr="004B7C5D" w:rsidRDefault="00F827AD" w:rsidP="005D0256">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D0256">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076AEA17" w:rsidR="00F827AD" w:rsidRPr="00CA17D6" w:rsidRDefault="00F827AD" w:rsidP="00056A05">
      <w:pPr>
        <w:spacing w:after="0"/>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5" w:history="1">
        <w:r w:rsidR="00056A05" w:rsidRPr="00713057">
          <w:rPr>
            <w:rStyle w:val="Hyperlink"/>
            <w:lang w:val="ka-GE"/>
          </w:rPr>
          <w:t>ikhvadagadze@gwp.ge</w:t>
        </w:r>
      </w:hyperlink>
      <w:r w:rsidR="00056A05" w:rsidRPr="00713057">
        <w:rPr>
          <w:lang w:val="ka-GE"/>
        </w:rPr>
        <w:t xml:space="preserve"> </w:t>
      </w:r>
    </w:p>
    <w:p w14:paraId="683EC820" w14:textId="5C8FD72F" w:rsidR="00F827AD" w:rsidRPr="008649A8" w:rsidRDefault="00F827AD" w:rsidP="005D0256">
      <w:pPr>
        <w:spacing w:after="0"/>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5D0256">
      <w:pPr>
        <w:spacing w:after="0"/>
        <w:jc w:val="both"/>
        <w:rPr>
          <w:rFonts w:ascii="Sylfaen" w:hAnsi="Sylfaen" w:cs="Sylfaen"/>
          <w:lang w:val="ka-GE"/>
        </w:rPr>
      </w:pPr>
    </w:p>
    <w:p w14:paraId="226F626E" w14:textId="39A2732D" w:rsidR="005E130F" w:rsidRPr="00E37C5C" w:rsidRDefault="005E130F" w:rsidP="005D0256">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D0256">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D0256">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D0256">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3006997C" w14:textId="77777777"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5D0256">
      <w:pPr>
        <w:spacing w:after="0" w:line="360" w:lineRule="auto"/>
        <w:jc w:val="both"/>
        <w:rPr>
          <w:rFonts w:ascii="Sylfaen" w:hAnsi="Sylfaen"/>
          <w:lang w:val="ka-GE"/>
        </w:rPr>
      </w:pPr>
    </w:p>
    <w:p w14:paraId="48ED8F57" w14:textId="77777777" w:rsidR="009228A8" w:rsidRPr="00E41D48" w:rsidRDefault="009228A8" w:rsidP="005D0256">
      <w:pPr>
        <w:spacing w:after="0" w:line="360" w:lineRule="auto"/>
        <w:jc w:val="both"/>
        <w:rPr>
          <w:rFonts w:ascii="Sylfaen" w:hAnsi="Sylfaen"/>
          <w:lang w:val="ka-GE"/>
        </w:rPr>
      </w:pPr>
    </w:p>
    <w:sectPr w:rsidR="009228A8" w:rsidRPr="00E41D48"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ABC093" w14:textId="77777777" w:rsidR="004D0DC4" w:rsidRDefault="004D0DC4" w:rsidP="007902EA">
      <w:pPr>
        <w:spacing w:after="0" w:line="240" w:lineRule="auto"/>
      </w:pPr>
      <w:r>
        <w:separator/>
      </w:r>
    </w:p>
  </w:endnote>
  <w:endnote w:type="continuationSeparator" w:id="0">
    <w:p w14:paraId="2A2E2651" w14:textId="77777777" w:rsidR="004D0DC4" w:rsidRDefault="004D0DC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pto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8D41DDD" w:rsidR="00056A05" w:rsidRDefault="00056A05">
        <w:pPr>
          <w:pStyle w:val="Footer"/>
          <w:jc w:val="right"/>
        </w:pPr>
        <w:r>
          <w:fldChar w:fldCharType="begin"/>
        </w:r>
        <w:r>
          <w:instrText xml:space="preserve"> PAGE   \* MERGEFORMAT </w:instrText>
        </w:r>
        <w:r>
          <w:fldChar w:fldCharType="separate"/>
        </w:r>
        <w:r w:rsidR="00DF0A1D">
          <w:rPr>
            <w:noProof/>
          </w:rPr>
          <w:t>4</w:t>
        </w:r>
        <w:r>
          <w:rPr>
            <w:noProof/>
          </w:rPr>
          <w:fldChar w:fldCharType="end"/>
        </w:r>
      </w:p>
    </w:sdtContent>
  </w:sdt>
  <w:p w14:paraId="4637608E" w14:textId="77777777" w:rsidR="00056A05" w:rsidRDefault="00056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09EC30" w14:textId="77777777" w:rsidR="004D0DC4" w:rsidRDefault="004D0DC4" w:rsidP="007902EA">
      <w:pPr>
        <w:spacing w:after="0" w:line="240" w:lineRule="auto"/>
      </w:pPr>
      <w:r>
        <w:separator/>
      </w:r>
    </w:p>
  </w:footnote>
  <w:footnote w:type="continuationSeparator" w:id="0">
    <w:p w14:paraId="640CD22A" w14:textId="77777777" w:rsidR="004D0DC4" w:rsidRDefault="004D0DC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95403C4" w:rsidR="00056A05" w:rsidRDefault="006A4754" w:rsidP="00A74B75">
    <w:pPr>
      <w:spacing w:after="0" w:line="360" w:lineRule="auto"/>
      <w:jc w:val="right"/>
      <w:rPr>
        <w:rFonts w:ascii="Sylfaen" w:hAnsi="Sylfaen"/>
        <w:b/>
        <w:sz w:val="18"/>
        <w:szCs w:val="18"/>
        <w:lang w:val="ka-GE"/>
      </w:rPr>
    </w:pPr>
    <w:r>
      <w:rPr>
        <w:rFonts w:ascii="Aptos" w:hAnsi="Aptos"/>
        <w:b/>
        <w:bCs/>
        <w:noProof/>
        <w:lang w:val="en-GB"/>
      </w:rPr>
      <w:t>A24A1DI061</w:t>
    </w:r>
  </w:p>
  <w:p w14:paraId="1459A3AD" w14:textId="77777777" w:rsidR="00056A05" w:rsidRDefault="00056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2116"/>
    <w:rsid w:val="00026B30"/>
    <w:rsid w:val="00027D70"/>
    <w:rsid w:val="00031452"/>
    <w:rsid w:val="00033C07"/>
    <w:rsid w:val="000353F8"/>
    <w:rsid w:val="00042E39"/>
    <w:rsid w:val="00044E70"/>
    <w:rsid w:val="00046082"/>
    <w:rsid w:val="00046388"/>
    <w:rsid w:val="000477CB"/>
    <w:rsid w:val="0004786C"/>
    <w:rsid w:val="00051E54"/>
    <w:rsid w:val="00053EAB"/>
    <w:rsid w:val="0005435C"/>
    <w:rsid w:val="00055E1E"/>
    <w:rsid w:val="00056A05"/>
    <w:rsid w:val="00056A31"/>
    <w:rsid w:val="00064AB9"/>
    <w:rsid w:val="0006542B"/>
    <w:rsid w:val="00081D42"/>
    <w:rsid w:val="00082939"/>
    <w:rsid w:val="000839D9"/>
    <w:rsid w:val="00092A77"/>
    <w:rsid w:val="00092E77"/>
    <w:rsid w:val="000974B9"/>
    <w:rsid w:val="000A0D72"/>
    <w:rsid w:val="000B0617"/>
    <w:rsid w:val="000B1C85"/>
    <w:rsid w:val="000B1F4E"/>
    <w:rsid w:val="000B4C5E"/>
    <w:rsid w:val="000B5D0F"/>
    <w:rsid w:val="000C3223"/>
    <w:rsid w:val="000D5BB4"/>
    <w:rsid w:val="000D68A2"/>
    <w:rsid w:val="000E5617"/>
    <w:rsid w:val="000E6272"/>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50E8"/>
    <w:rsid w:val="0017792E"/>
    <w:rsid w:val="00185C9D"/>
    <w:rsid w:val="001921BE"/>
    <w:rsid w:val="00194044"/>
    <w:rsid w:val="001A0977"/>
    <w:rsid w:val="001A09F5"/>
    <w:rsid w:val="001A2225"/>
    <w:rsid w:val="001A47AF"/>
    <w:rsid w:val="001A507F"/>
    <w:rsid w:val="001A5BDB"/>
    <w:rsid w:val="001B055A"/>
    <w:rsid w:val="001B0D00"/>
    <w:rsid w:val="001B6BD5"/>
    <w:rsid w:val="001B740A"/>
    <w:rsid w:val="001B75E0"/>
    <w:rsid w:val="001B7903"/>
    <w:rsid w:val="001C112D"/>
    <w:rsid w:val="001C2BF2"/>
    <w:rsid w:val="001C7577"/>
    <w:rsid w:val="001D0413"/>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474"/>
    <w:rsid w:val="002A4E62"/>
    <w:rsid w:val="002A60C4"/>
    <w:rsid w:val="002B0C8E"/>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A29"/>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44"/>
    <w:rsid w:val="003F699A"/>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6947"/>
    <w:rsid w:val="004A7C56"/>
    <w:rsid w:val="004B09C9"/>
    <w:rsid w:val="004B481D"/>
    <w:rsid w:val="004B7C5D"/>
    <w:rsid w:val="004C1E0D"/>
    <w:rsid w:val="004D0DC4"/>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6056"/>
    <w:rsid w:val="00586C84"/>
    <w:rsid w:val="00595E4B"/>
    <w:rsid w:val="005A0827"/>
    <w:rsid w:val="005A0872"/>
    <w:rsid w:val="005A427F"/>
    <w:rsid w:val="005C14A4"/>
    <w:rsid w:val="005D0256"/>
    <w:rsid w:val="005D25DA"/>
    <w:rsid w:val="005D3B83"/>
    <w:rsid w:val="005E05B1"/>
    <w:rsid w:val="005E130F"/>
    <w:rsid w:val="005F3357"/>
    <w:rsid w:val="00610FC8"/>
    <w:rsid w:val="0061327C"/>
    <w:rsid w:val="00615BD2"/>
    <w:rsid w:val="00615DED"/>
    <w:rsid w:val="00617237"/>
    <w:rsid w:val="00632910"/>
    <w:rsid w:val="00633210"/>
    <w:rsid w:val="00634B58"/>
    <w:rsid w:val="0063733E"/>
    <w:rsid w:val="00643E20"/>
    <w:rsid w:val="006447A4"/>
    <w:rsid w:val="006531A9"/>
    <w:rsid w:val="00661B3E"/>
    <w:rsid w:val="00665219"/>
    <w:rsid w:val="00665C42"/>
    <w:rsid w:val="00667B1F"/>
    <w:rsid w:val="00670159"/>
    <w:rsid w:val="00670B37"/>
    <w:rsid w:val="00674470"/>
    <w:rsid w:val="0067481E"/>
    <w:rsid w:val="00674F71"/>
    <w:rsid w:val="006752F4"/>
    <w:rsid w:val="00680844"/>
    <w:rsid w:val="00681B23"/>
    <w:rsid w:val="006856E8"/>
    <w:rsid w:val="00692B13"/>
    <w:rsid w:val="0069500B"/>
    <w:rsid w:val="006A256D"/>
    <w:rsid w:val="006A3D31"/>
    <w:rsid w:val="006A4754"/>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0F57"/>
    <w:rsid w:val="00711C86"/>
    <w:rsid w:val="00712E16"/>
    <w:rsid w:val="00713057"/>
    <w:rsid w:val="00713EFC"/>
    <w:rsid w:val="007146D2"/>
    <w:rsid w:val="007151B6"/>
    <w:rsid w:val="00715A5D"/>
    <w:rsid w:val="00717D5F"/>
    <w:rsid w:val="007309AA"/>
    <w:rsid w:val="00730DF3"/>
    <w:rsid w:val="00734570"/>
    <w:rsid w:val="00735828"/>
    <w:rsid w:val="00743C42"/>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E7C07"/>
    <w:rsid w:val="008F38DE"/>
    <w:rsid w:val="008F419D"/>
    <w:rsid w:val="008F5153"/>
    <w:rsid w:val="0090279D"/>
    <w:rsid w:val="00904044"/>
    <w:rsid w:val="00913646"/>
    <w:rsid w:val="009208BF"/>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71CED"/>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4738"/>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1BAB"/>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D0250"/>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59C7"/>
    <w:rsid w:val="00B47896"/>
    <w:rsid w:val="00B47D4C"/>
    <w:rsid w:val="00B51A5F"/>
    <w:rsid w:val="00B5249E"/>
    <w:rsid w:val="00B5452A"/>
    <w:rsid w:val="00B616CF"/>
    <w:rsid w:val="00B649FA"/>
    <w:rsid w:val="00B806AE"/>
    <w:rsid w:val="00B830F8"/>
    <w:rsid w:val="00B83F1F"/>
    <w:rsid w:val="00B84106"/>
    <w:rsid w:val="00B92B05"/>
    <w:rsid w:val="00B92FBE"/>
    <w:rsid w:val="00B942E0"/>
    <w:rsid w:val="00B94C39"/>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290E"/>
    <w:rsid w:val="00C33D82"/>
    <w:rsid w:val="00C40C8C"/>
    <w:rsid w:val="00C41C03"/>
    <w:rsid w:val="00C55BCF"/>
    <w:rsid w:val="00C67999"/>
    <w:rsid w:val="00C73981"/>
    <w:rsid w:val="00C761CC"/>
    <w:rsid w:val="00C83494"/>
    <w:rsid w:val="00C854BC"/>
    <w:rsid w:val="00C86CD0"/>
    <w:rsid w:val="00C87ABD"/>
    <w:rsid w:val="00C91AFC"/>
    <w:rsid w:val="00C9205D"/>
    <w:rsid w:val="00CA1443"/>
    <w:rsid w:val="00CA17D6"/>
    <w:rsid w:val="00CA4A83"/>
    <w:rsid w:val="00CA54EE"/>
    <w:rsid w:val="00CA7028"/>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521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5752F"/>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4A0A"/>
    <w:rsid w:val="00DE5016"/>
    <w:rsid w:val="00DF0A1D"/>
    <w:rsid w:val="00DF0E2A"/>
    <w:rsid w:val="00DF1125"/>
    <w:rsid w:val="00DF5F26"/>
    <w:rsid w:val="00DF7B68"/>
    <w:rsid w:val="00E00D0C"/>
    <w:rsid w:val="00E123C2"/>
    <w:rsid w:val="00E14853"/>
    <w:rsid w:val="00E2134C"/>
    <w:rsid w:val="00E25748"/>
    <w:rsid w:val="00E262FC"/>
    <w:rsid w:val="00E272FF"/>
    <w:rsid w:val="00E3022B"/>
    <w:rsid w:val="00E3189C"/>
    <w:rsid w:val="00E31E98"/>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D5FC0"/>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nkoberi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BF71FD-1D29-4BFB-B5C7-368EFA4715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7</Pages>
  <Words>1586</Words>
  <Characters>9044</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Nino Koberidze</cp:lastModifiedBy>
  <cp:revision>11</cp:revision>
  <cp:lastPrinted>2015-07-27T06:36:00Z</cp:lastPrinted>
  <dcterms:created xsi:type="dcterms:W3CDTF">2024-06-13T12:44:00Z</dcterms:created>
  <dcterms:modified xsi:type="dcterms:W3CDTF">2024-06-18T07:37:00Z</dcterms:modified>
</cp:coreProperties>
</file>